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338876" name="72659ab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620614" name="72659ab0-13d1-11f1-970e-3f05b907f7f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7516547" name="a3a235a0-1162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543213" name="a3a235a0-1162-11f1-a65f-c56f5e5b69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1124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0708378" name="f35be870-1162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599328" name="f35be870-1162-11f1-a65f-c56f5e5b699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1121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9686209" name="e274dca0-1163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425202" name="e274dca0-1163-11f1-a65f-c56f5e5b699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761088" name="a202d62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969512" name="a202d620-1165-11f1-a65f-c56f5e5b699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1118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1093043" name="e0d5247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224585" name="e0d52470-1165-11f1-a65f-c56f5e5b699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1117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9476665" name="4a736950-1166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775415" name="4a736950-1166-11f1-a65f-c56f5e5b699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1116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1108228" name="95e2c840-1166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503845" name="95e2c840-1166-11f1-a65f-c56f5e5b699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2613142" name="a3f78f50-1167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134968" name="a3f78f50-1167-11f1-a65f-c56f5e5b699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1109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3664935" name="af5a9950-1167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073902" name="af5a9950-1167-11f1-a65f-c56f5e5b699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5708606" name="79d3550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3207" name="79d35500-1168-11f1-a65f-c56f5e5b699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1102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5542714" name="2c48258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032702" name="2c482580-1169-11f1-a65f-c56f5e5b699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2736732" name="10390af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336328" name="10390af0-116c-11f1-a65f-c56f5e5b699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8263172" name="36c8905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746741" name="36c89050-116c-11f1-a65f-c56f5e5b699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1209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8703478" name="066250d0-116d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648497" name="066250d0-116d-11f1-a65f-c56f5e5b699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6561053" name="76036f00-116d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009145" name="76036f00-116d-11f1-a65f-c56f5e5b699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709278" name="14082970-116e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722485" name="14082970-116e-11f1-a65f-c56f5e5b699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1963437" name="c2c06720-116e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45645" name="c2c06720-116e-11f1-a65f-c56f5e5b699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030529" name="1fe74bd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334430" name="1fe74bd0-116f-11f1-a65f-c56f5e5b699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1218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4640460" name="5cd71e8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189709" name="5cd71e80-116f-11f1-a65f-c56f5e5b699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1220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3810140" name="a619b26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769830" name="a619b260-116f-11f1-a65f-c56f5e5b699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1221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5147913" name="ea62c6a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989635" name="ea62c6a0-116f-11f1-a65f-c56f5e5b699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1224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6150351" name="ffb1f21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517794" name="ffb1f210-116f-11f1-a65f-c56f5e5b699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1301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1207046" name="4fc1f680-13c6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5802" name="4fc1f680-13c6-11f1-970e-3f05b907f7f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1612938" name="c12efb10-13c6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095820" name="c12efb10-13c6-11f1-970e-3f05b907f7f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1309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7642689" name="33a30f60-13c7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275773" name="33a30f60-13c7-11f1-970e-3f05b907f7f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1309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8610148" name="129aae3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615595" name="129aae30-13c8-11f1-970e-3f05b907f7f4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1312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2763245" name="af16098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258554" name="af160980-13c8-11f1-970e-3f05b907f7f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1315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4232266" name="ef2089b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341217" name="ef2089b0-13c8-11f1-970e-3f05b907f7f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1316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143614" name="2c744e5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852856" name="2c744e50-13c9-11f1-970e-3f05b907f7f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1317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111060" name="53dc325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908049" name="53dc3250-13c9-11f1-970e-3f05b907f7f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1320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8430532" name="80fb67b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607074" name="80fb67b0-13c9-11f1-970e-3f05b907f7f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1319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3864435" name="9e16e1d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162155" name="9e16e1d0-13c9-11f1-970e-3f05b907f7f4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1321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9630767" name="c1e9430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017615" name="c1e94300-13c9-11f1-970e-3f05b907f7f4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1324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6940679" name="e953e62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533525" name="e953e620-13c9-11f1-970e-3f05b907f7f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1322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0692913" name="1ff99d50-13ca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296127" name="1ff99d50-13ca-11f1-970e-3f05b907f7f4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5845901" name="dc14572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689399" name="dc145720-13cd-11f1-970e-3f05b907f7f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3102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4120897" name="18b3554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508597" name="18b35540-13cf-11f1-970e-3f05b907f7f4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3103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5116726" name="355ecf8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453987" name="355ecf80-13cf-11f1-970e-3f05b907f7f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3105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1684859" name="74fbc0d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977068" name="74fbc0d0-13cf-11f1-970e-3f05b907f7f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3105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1882770" name="a07ef97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671008" name="a07ef970-13cf-11f1-970e-3f05b907f7f4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3108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2667364" name="417c818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997815" name="417c8180-13d0-11f1-970e-3f05b907f7f4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3201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0764715" name="693656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212050" name="69365610-13d0-11f1-970e-3f05b907f7f4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1192780" name="8248cb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708792" name="8248cb10-13d0-11f1-970e-3f05b907f7f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3203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7763759" name="a4da6ee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73831" name="a4da6ee0-13d0-11f1-970e-3f05b907f7f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3207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9714508" name="993b50d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634940" name="993b50d0-13d1-11f1-970e-3f05b907f7f4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3302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46276" name="07e42c5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603424" name="07e42c50-13d2-11f1-970e-3f05b907f7f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3305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0998383" name="6e1d262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016946" name="6e1d2620-13d2-11f1-970e-3f05b907f7f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3307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3633408" name="251b4f50-13d3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459546" name="251b4f50-13d3-11f1-970e-3f05b907f7f4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1120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2.Lage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3818605" name="f8d00460-1164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752582" name="f8d00460-1164-11f1-a65f-c56f5e5b699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1120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265713" name="2241c22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58616" name="2241c220-1165-11f1-a65f-c56f5e5b699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4493586" name="cd70839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199839" name="cd708390-1168-11f1-a65f-c56f5e5b6998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1102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648278" name="4317885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904143" name="43178850-1169-11f1-a65f-c56f5e5b699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6028478" name="16808e6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500913" name="16808e60-116c-11f1-a65f-c56f5e5b6998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0350577" name="3d840b4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537581" name="3d840b40-116c-11f1-a65f-c56f5e5b699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1203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4072069" name="5838225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702463" name="58382250-116c-11f1-a65f-c56f5e5b6998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8573172" name="c5150020-13cc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222503" name="c5150020-13cc-11f1-970e-3f05b907f7f4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3001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4672246" name="fc17f280-13cc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507825" name="fc17f280-13cc-11f1-970e-3f05b907f7f4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3003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1190424" name="28169cb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361086" name="28169cb0-13cd-11f1-970e-3f05b907f7f4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906809" name="46e3705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688333" name="46e37050-13cd-11f1-970e-3f05b907f7f4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3006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0380237" name="62ce32a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623277" name="62ce32a0-13cd-11f1-970e-3f05b907f7f4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3002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824594" name="984c80d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801621" name="984c80d0-13cd-11f1-970e-3f05b907f7f4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3101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7144076" name="d4a91ec0-13ce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505106" name="d4a91ec0-13ce-11f1-970e-3f05b907f7f4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3102</w:t>
            </w:r>
          </w:p>
          <w:p>
            <w:pPr>
              <w:spacing w:before="0" w:after="0" w:line="240" w:lineRule="auto"/>
            </w:pPr>
            <w:r>
              <w:t>1.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2225218" name="ff6bc680-13ce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76125" name="ff6bc680-13ce-11f1-970e-3f05b907f7f4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3104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1506120" name="5d466ad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840566" name="5d466ad0-13cf-11f1-970e-3f05b907f7f4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3105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9684044" name="8d281b9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388168" name="8d281b90-13cf-11f1-970e-3f05b907f7f4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3107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0407938" name="09b2478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545787" name="09b24780-13d0-11f1-970e-3f05b907f7f4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3106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5093781" name="29053b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036542" name="29053b10-13d0-11f1-970e-3f05b907f7f4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5094268" name="93b95cc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968481" name="93b95cc0-13d0-11f1-970e-3f05b907f7f4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5525605" name="e17b855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907660" name="e17b8550-13d0-11f1-970e-3f05b907f7f4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6934661" name="3a9b129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669877" name="3a9b1290-13d1-11f1-970e-3f05b907f7f4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3205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3284042" name="597b201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597752" name="597b2010-13d1-11f1-970e-3f05b907f7f4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3206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6927475" name="c105a02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190870" name="c105a020-13d1-11f1-970e-3f05b907f7f4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3308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3442139" name="d0f2d0b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497599" name="d0f2d0b0-13d2-11f1-970e-3f05b907f7f4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3309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2595119" name="e0ffb3b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439589" name="e0ffb3b0-13d2-11f1-970e-3f05b907f7f4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1204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7266074" name="b4522ae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941196" name="b4522ae0-116c-11f1-a65f-c56f5e5b6998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1112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5135978" name="c1e484e0-13c5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414217" name="c1e484e0-13c5-11f1-970e-3f05b907f7f4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8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NBP FWH Wände</w:t>
          </w:r>
        </w:p>
        <w:p>
          <w:pPr>
            <w:spacing w:before="0" w:after="0"/>
          </w:pPr>
          <w:r>
            <w:t>751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footer.xml" Type="http://schemas.openxmlformats.org/officeDocument/2006/relationships/footer" Id="rId8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